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F1086" w14:textId="77777777" w:rsidR="00CF4ABB" w:rsidRDefault="00000000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4949B5FA" w14:textId="77777777" w:rsidR="00CF4ABB" w:rsidRDefault="00000000">
      <w:pPr>
        <w:spacing w:after="0"/>
        <w:jc w:val="center"/>
      </w:pPr>
      <w:r>
        <w:t>Місто: Запоріжжя</w:t>
      </w:r>
    </w:p>
    <w:p w14:paraId="2BD714BC" w14:textId="77777777" w:rsidR="00CF4ABB" w:rsidRDefault="00000000">
      <w:pPr>
        <w:spacing w:after="240"/>
        <w:jc w:val="center"/>
      </w:pPr>
      <w:r>
        <w:t>31 Січня - 01 Лютого 2026</w:t>
      </w:r>
    </w:p>
    <w:p w14:paraId="75432CC3" w14:textId="77777777" w:rsidR="00CF4ABB" w:rsidRDefault="00000000">
      <w:pPr>
        <w:pStyle w:val="Heading1"/>
        <w:jc w:val="center"/>
      </w:pPr>
      <w:r>
        <w:t>243 Jazz-Funk Юніори 1 Solo Початківці</w:t>
      </w:r>
    </w:p>
    <w:p w14:paraId="2D192515" w14:textId="77777777" w:rsidR="00CF4ABB" w:rsidRDefault="00000000">
      <w:pPr>
        <w:pStyle w:val="Heading2"/>
      </w:pPr>
      <w:r>
        <w:t>Фінал</w:t>
      </w:r>
    </w:p>
    <w:p w14:paraId="38B0745D" w14:textId="77777777" w:rsidR="00CF4ABB" w:rsidRDefault="00000000">
      <w:pPr>
        <w:spacing w:after="0"/>
      </w:pPr>
      <w:r>
        <w:t>Суддівська колегія:</w:t>
      </w:r>
    </w:p>
    <w:p w14:paraId="646CF68A" w14:textId="77777777" w:rsidR="00CF4ABB" w:rsidRDefault="00000000">
      <w:pPr>
        <w:spacing w:after="0"/>
      </w:pPr>
      <w:r>
        <w:t>A - KATiA (Чернігів)</w:t>
      </w:r>
    </w:p>
    <w:p w14:paraId="433AF568" w14:textId="77777777" w:rsidR="00CF4ABB" w:rsidRDefault="00000000">
      <w:pPr>
        <w:spacing w:after="0"/>
      </w:pPr>
      <w:r>
        <w:t>B - Марія Chirva (Київ)</w:t>
      </w:r>
    </w:p>
    <w:p w14:paraId="47E5787D" w14:textId="77777777" w:rsidR="00CF4ABB" w:rsidRDefault="00000000">
      <w:pPr>
        <w:spacing w:after="0"/>
      </w:pPr>
      <w:r>
        <w:t>C - Дар`я Алексашина</w:t>
      </w:r>
    </w:p>
    <w:p w14:paraId="494C27DB" w14:textId="77777777" w:rsidR="00CF4ABB" w:rsidRDefault="00000000">
      <w:pPr>
        <w:spacing w:after="0"/>
      </w:pPr>
      <w:r>
        <w:t>D - Олена Рубан</w:t>
      </w:r>
    </w:p>
    <w:p w14:paraId="09A1CB3D" w14:textId="77777777" w:rsidR="00CF4ABB" w:rsidRDefault="00000000">
      <w:pPr>
        <w:spacing w:after="0"/>
      </w:pPr>
      <w:r>
        <w:t>E - Альона Міщенко</w:t>
      </w:r>
    </w:p>
    <w:p w14:paraId="1EFE8C00" w14:textId="77777777" w:rsidR="00CF4ABB" w:rsidRDefault="00000000">
      <w:pPr>
        <w:spacing w:after="0"/>
      </w:pPr>
      <w:r>
        <w:t>F - Шаповалова Тетяна</w:t>
      </w:r>
    </w:p>
    <w:p w14:paraId="264D8F41" w14:textId="77777777" w:rsidR="00CF4ABB" w:rsidRDefault="00000000">
      <w:pPr>
        <w:spacing w:after="0"/>
      </w:pPr>
      <w:r>
        <w:t>G - Сидорцова Яна</w:t>
      </w:r>
    </w:p>
    <w:p w14:paraId="087D6D62" w14:textId="77777777" w:rsidR="00CF4ABB" w:rsidRDefault="00CF4ABB">
      <w:pPr>
        <w:spacing w:after="120"/>
      </w:pPr>
    </w:p>
    <w:p w14:paraId="4EDA07FE" w14:textId="77777777" w:rsidR="00CF4ABB" w:rsidRDefault="00000000">
      <w:r>
        <w:t>Результати:</w:t>
      </w:r>
    </w:p>
    <w:p w14:paraId="1D716861" w14:textId="77777777" w:rsidR="00CF4ABB" w:rsidRDefault="00000000">
      <w:pPr>
        <w:pStyle w:val="ListNumber"/>
      </w:pPr>
      <w:r>
        <w:t>#19 Злата Переверзєва - 1 місце</w:t>
      </w:r>
    </w:p>
    <w:p w14:paraId="22BE0132" w14:textId="77777777" w:rsidR="00CF4ABB" w:rsidRDefault="00000000">
      <w:pPr>
        <w:pStyle w:val="ListNumber"/>
      </w:pPr>
      <w:r>
        <w:t>#168 Вікторія Шевченко - 1 місце</w:t>
      </w:r>
    </w:p>
    <w:p w14:paraId="6E40983A" w14:textId="77777777" w:rsidR="00CF4ABB" w:rsidRDefault="00000000">
      <w:pPr>
        <w:pStyle w:val="ListNumber"/>
      </w:pPr>
      <w:r>
        <w:t>#100 Дарʼя Губка - 1 місце</w:t>
      </w:r>
    </w:p>
    <w:p w14:paraId="3F1CEAB2" w14:textId="77777777" w:rsidR="00CF4ABB" w:rsidRDefault="00000000">
      <w:pPr>
        <w:pStyle w:val="ListNumber"/>
      </w:pPr>
      <w:r>
        <w:t>#410 Олександра. Петрікіна - 1 місце</w:t>
      </w:r>
    </w:p>
    <w:p w14:paraId="536491CB" w14:textId="77777777" w:rsidR="00CF4ABB" w:rsidRDefault="00000000">
      <w:pPr>
        <w:pStyle w:val="ListNumber"/>
      </w:pPr>
      <w:r>
        <w:t>#138 Крістіна Нефьодова - 2 місце</w:t>
      </w:r>
    </w:p>
    <w:p w14:paraId="5439FE7F" w14:textId="77777777" w:rsidR="00CF4ABB" w:rsidRDefault="00000000">
      <w:pPr>
        <w:pStyle w:val="ListNumber"/>
      </w:pPr>
      <w:r>
        <w:t>#42 Софія Соломойченко - 2 місце</w:t>
      </w:r>
    </w:p>
    <w:p w14:paraId="4FE5419A" w14:textId="77777777" w:rsidR="00CF4ABB" w:rsidRDefault="00000000">
      <w:pPr>
        <w:pStyle w:val="ListNumber"/>
      </w:pPr>
      <w:r>
        <w:t>#142 Катерина Писаренко - 2 місце</w:t>
      </w:r>
    </w:p>
    <w:p w14:paraId="29128744" w14:textId="77777777" w:rsidR="00CF4ABB" w:rsidRDefault="00000000">
      <w:pPr>
        <w:pStyle w:val="ListNumber"/>
      </w:pPr>
      <w:r>
        <w:t>#111 Марія Захарчук - 2 місце</w:t>
      </w:r>
    </w:p>
    <w:p w14:paraId="46DBF8C5" w14:textId="77777777" w:rsidR="00CF4ABB" w:rsidRDefault="00000000">
      <w:pPr>
        <w:pStyle w:val="ListNumber"/>
      </w:pPr>
      <w:r>
        <w:t>#74 Аріна Персань - 3 місце</w:t>
      </w:r>
    </w:p>
    <w:p w14:paraId="7FE378D3" w14:textId="77777777" w:rsidR="00CF4ABB" w:rsidRDefault="00000000">
      <w:pPr>
        <w:pStyle w:val="ListNumber"/>
      </w:pPr>
      <w:r>
        <w:t>#93 Валерія Вишнякова - 3 місце</w:t>
      </w:r>
    </w:p>
    <w:p w14:paraId="549F3FFF" w14:textId="77777777" w:rsidR="00CF4ABB" w:rsidRDefault="00000000">
      <w:pPr>
        <w:pStyle w:val="ListNumber"/>
      </w:pPr>
      <w:r>
        <w:t>#159 Галина Фаміна - 3 місце</w:t>
      </w:r>
    </w:p>
    <w:p w14:paraId="7C66F186" w14:textId="77777777" w:rsidR="00CF4ABB" w:rsidRDefault="00000000">
      <w:pPr>
        <w:pStyle w:val="ListNumber"/>
      </w:pPr>
      <w:r>
        <w:t>#65 Саміра Маллакурбанова - 3 місце</w:t>
      </w:r>
    </w:p>
    <w:p w14:paraId="144CA45C" w14:textId="77777777" w:rsidR="00CF4ABB" w:rsidRDefault="00CF4ABB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CF4ABB" w14:paraId="15D2F980" w14:textId="77777777" w:rsidTr="00CF4A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B4A0881" w14:textId="77777777" w:rsidR="00CF4ABB" w:rsidRDefault="00000000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423527B6" w14:textId="77777777" w:rsidR="00CF4AB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0C414BB5" w14:textId="77777777" w:rsidR="00CF4AB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40022962" w14:textId="77777777" w:rsidR="00CF4AB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2DFA6B25" w14:textId="77777777" w:rsidR="00CF4AB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7AED3C69" w14:textId="77777777" w:rsidR="00CF4AB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7A337D67" w14:textId="77777777" w:rsidR="00CF4AB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245EE2F6" w14:textId="77777777" w:rsidR="00CF4AB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6735CBA9" w14:textId="77777777" w:rsidR="00CF4AB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CF4ABB" w14:paraId="4883AD88" w14:textId="77777777" w:rsidTr="00CF4A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9BA5494" w14:textId="77777777" w:rsidR="00CF4ABB" w:rsidRDefault="00000000">
            <w:pPr>
              <w:jc w:val="center"/>
            </w:pPr>
            <w:r>
              <w:t>19</w:t>
            </w:r>
          </w:p>
        </w:tc>
        <w:tc>
          <w:tcPr>
            <w:tcW w:w="1040" w:type="dxa"/>
          </w:tcPr>
          <w:p w14:paraId="5C4B8AA1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9122CA9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94837FF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298FAFE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1E1B571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AFAA1B7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C1AD85F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CEBAE20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CF4ABB" w14:paraId="49303F34" w14:textId="77777777" w:rsidTr="00CF4A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EA5252D" w14:textId="77777777" w:rsidR="00CF4ABB" w:rsidRDefault="00000000">
            <w:pPr>
              <w:jc w:val="center"/>
            </w:pPr>
            <w:r>
              <w:t>168</w:t>
            </w:r>
          </w:p>
        </w:tc>
        <w:tc>
          <w:tcPr>
            <w:tcW w:w="1040" w:type="dxa"/>
          </w:tcPr>
          <w:p w14:paraId="20902955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58E70A1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483A6A8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99D5086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3270830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B71D54F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910F033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9DB9D5A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CF4ABB" w14:paraId="50D11CED" w14:textId="77777777" w:rsidTr="00CF4A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AF5843F" w14:textId="77777777" w:rsidR="00CF4ABB" w:rsidRDefault="00000000">
            <w:pPr>
              <w:jc w:val="center"/>
            </w:pPr>
            <w:r>
              <w:t>100</w:t>
            </w:r>
          </w:p>
        </w:tc>
        <w:tc>
          <w:tcPr>
            <w:tcW w:w="1040" w:type="dxa"/>
          </w:tcPr>
          <w:p w14:paraId="17DF38A9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98D61B7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FEA9DC4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6B364D0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B2F35BB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D2D53A6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EEEE5F1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DF811D7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CF4ABB" w14:paraId="093CD0F1" w14:textId="77777777" w:rsidTr="00CF4A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14F964E" w14:textId="77777777" w:rsidR="00CF4ABB" w:rsidRDefault="00000000">
            <w:pPr>
              <w:jc w:val="center"/>
            </w:pPr>
            <w:r>
              <w:t>410</w:t>
            </w:r>
          </w:p>
        </w:tc>
        <w:tc>
          <w:tcPr>
            <w:tcW w:w="1040" w:type="dxa"/>
          </w:tcPr>
          <w:p w14:paraId="6545D885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3904A46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17E2A36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02617BC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0695107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3564932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042B9DD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AE11DB0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CF4ABB" w14:paraId="41A22377" w14:textId="77777777" w:rsidTr="00CF4A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D286585" w14:textId="77777777" w:rsidR="00CF4ABB" w:rsidRDefault="00000000">
            <w:pPr>
              <w:jc w:val="center"/>
            </w:pPr>
            <w:r>
              <w:lastRenderedPageBreak/>
              <w:t>138</w:t>
            </w:r>
          </w:p>
        </w:tc>
        <w:tc>
          <w:tcPr>
            <w:tcW w:w="1040" w:type="dxa"/>
          </w:tcPr>
          <w:p w14:paraId="11CB9375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9E4B7F6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67224A4" w14:textId="21BC12F2" w:rsidR="00CF4ABB" w:rsidRDefault="00E67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3F4A455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B513B48" w14:textId="7B884E63" w:rsidR="00CF4ABB" w:rsidRDefault="00E67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65BE9F0" w14:textId="067D943E" w:rsidR="00CF4ABB" w:rsidRDefault="00E67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F2A592D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6AC0E01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CF4ABB" w14:paraId="570348AF" w14:textId="77777777" w:rsidTr="00CF4A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43763AD" w14:textId="77777777" w:rsidR="00CF4ABB" w:rsidRDefault="00000000">
            <w:pPr>
              <w:jc w:val="center"/>
            </w:pPr>
            <w:r>
              <w:t>42</w:t>
            </w:r>
          </w:p>
        </w:tc>
        <w:tc>
          <w:tcPr>
            <w:tcW w:w="1040" w:type="dxa"/>
          </w:tcPr>
          <w:p w14:paraId="5BF79659" w14:textId="685B5642" w:rsidR="00CF4ABB" w:rsidRDefault="00E67F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44FBE81" w14:textId="5EDBC29E" w:rsidR="00CF4ABB" w:rsidRDefault="00E67F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24C4377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2C4F597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90E4EA9" w14:textId="5AF0A9E8" w:rsidR="00CF4ABB" w:rsidRDefault="00E67F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4EC9B11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4059458" w14:textId="3ADB87C8" w:rsidR="00CF4ABB" w:rsidRDefault="00E67F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518E482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CF4ABB" w14:paraId="58888A9E" w14:textId="77777777" w:rsidTr="00CF4A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4084C59" w14:textId="77777777" w:rsidR="00CF4ABB" w:rsidRDefault="00000000">
            <w:pPr>
              <w:jc w:val="center"/>
            </w:pPr>
            <w:r>
              <w:t>142</w:t>
            </w:r>
          </w:p>
        </w:tc>
        <w:tc>
          <w:tcPr>
            <w:tcW w:w="1040" w:type="dxa"/>
          </w:tcPr>
          <w:p w14:paraId="3D65C5F4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467F065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27E027F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73297A1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AEFDEFE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F4A9880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BC96BBA" w14:textId="5899EF05" w:rsidR="00CF4ABB" w:rsidRDefault="00E67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936708D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CF4ABB" w14:paraId="4B4C70D3" w14:textId="77777777" w:rsidTr="00CF4A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93AAE7C" w14:textId="77777777" w:rsidR="00CF4ABB" w:rsidRDefault="00000000">
            <w:pPr>
              <w:jc w:val="center"/>
            </w:pPr>
            <w:r>
              <w:t>111</w:t>
            </w:r>
          </w:p>
        </w:tc>
        <w:tc>
          <w:tcPr>
            <w:tcW w:w="1040" w:type="dxa"/>
          </w:tcPr>
          <w:p w14:paraId="2B4491C8" w14:textId="7E49B61A" w:rsidR="00CF4ABB" w:rsidRDefault="00E67F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0996B1E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8AF1FFD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16AE855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D5FC56E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E25E629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EFBA948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79A08B2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CF4ABB" w14:paraId="5EB0D7EF" w14:textId="77777777" w:rsidTr="00CF4A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E913887" w14:textId="77777777" w:rsidR="00CF4ABB" w:rsidRDefault="00000000">
            <w:pPr>
              <w:jc w:val="center"/>
            </w:pPr>
            <w:r>
              <w:t>74</w:t>
            </w:r>
          </w:p>
        </w:tc>
        <w:tc>
          <w:tcPr>
            <w:tcW w:w="1040" w:type="dxa"/>
          </w:tcPr>
          <w:p w14:paraId="34325FC5" w14:textId="4D264444" w:rsidR="00CF4ABB" w:rsidRDefault="00E67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B90E269" w14:textId="6B41C2ED" w:rsidR="00CF4ABB" w:rsidRDefault="00E67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04A8174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5551887" w14:textId="7114063D" w:rsidR="00CF4ABB" w:rsidRDefault="00E67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C9AE7A2" w14:textId="2F9068B4" w:rsidR="00CF4ABB" w:rsidRDefault="00E67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DB4FD9B" w14:textId="43A22E31" w:rsidR="00CF4ABB" w:rsidRDefault="00E67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371EF49" w14:textId="6EDDDA0B" w:rsidR="00CF4ABB" w:rsidRDefault="00E67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4F5A468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CF4ABB" w14:paraId="49BEA1E0" w14:textId="77777777" w:rsidTr="00CF4A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158E7D5" w14:textId="77777777" w:rsidR="00CF4ABB" w:rsidRDefault="00000000">
            <w:pPr>
              <w:jc w:val="center"/>
            </w:pPr>
            <w:r>
              <w:t>93</w:t>
            </w:r>
          </w:p>
        </w:tc>
        <w:tc>
          <w:tcPr>
            <w:tcW w:w="1040" w:type="dxa"/>
          </w:tcPr>
          <w:p w14:paraId="0AC2A176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7B8DF7E" w14:textId="15DFA8DD" w:rsidR="00CF4ABB" w:rsidRDefault="00E67F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A62C462" w14:textId="18D0F2F8" w:rsidR="00CF4ABB" w:rsidRDefault="00E67F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A14B4BF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766F8BA" w14:textId="6D9CE6CF" w:rsidR="00CF4ABB" w:rsidRDefault="00E67F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460BC6F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E299F07" w14:textId="7FCBAB22" w:rsidR="00CF4ABB" w:rsidRDefault="00E67F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DC6ABED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CF4ABB" w14:paraId="28BEC161" w14:textId="77777777" w:rsidTr="00CF4A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154F51A" w14:textId="77777777" w:rsidR="00CF4ABB" w:rsidRDefault="00000000">
            <w:pPr>
              <w:jc w:val="center"/>
            </w:pPr>
            <w:r>
              <w:t>159</w:t>
            </w:r>
          </w:p>
        </w:tc>
        <w:tc>
          <w:tcPr>
            <w:tcW w:w="1040" w:type="dxa"/>
          </w:tcPr>
          <w:p w14:paraId="234BC169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C47A041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2DB9F8D" w14:textId="312D4D8C" w:rsidR="00CF4ABB" w:rsidRDefault="00E67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E84B811" w14:textId="7ACD5ACB" w:rsidR="00CF4ABB" w:rsidRDefault="00E67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49647D4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44E802F" w14:textId="196F9A7A" w:rsidR="00CF4ABB" w:rsidRDefault="00E67F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29861B0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AE89C3D" w14:textId="77777777" w:rsidR="00CF4AB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CF4ABB" w14:paraId="520B447E" w14:textId="77777777" w:rsidTr="00CF4A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90D6B53" w14:textId="77777777" w:rsidR="00CF4ABB" w:rsidRDefault="00000000">
            <w:pPr>
              <w:jc w:val="center"/>
            </w:pPr>
            <w:r>
              <w:t>65</w:t>
            </w:r>
          </w:p>
        </w:tc>
        <w:tc>
          <w:tcPr>
            <w:tcW w:w="1040" w:type="dxa"/>
          </w:tcPr>
          <w:p w14:paraId="52DB14C3" w14:textId="69FFADCF" w:rsidR="00CF4ABB" w:rsidRDefault="00E67F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9B84CDD" w14:textId="11950F80" w:rsidR="00CF4ABB" w:rsidRDefault="00E67F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E6993D2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358E1D0" w14:textId="53A709C5" w:rsidR="00CF4ABB" w:rsidRDefault="00E67F1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3DBD296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32A9F29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5289322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0A12B69" w14:textId="77777777" w:rsidR="00CF4AB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</w:tbl>
    <w:p w14:paraId="154F7E74" w14:textId="77777777" w:rsidR="00CF4ABB" w:rsidRDefault="00CF4ABB"/>
    <w:sectPr w:rsidR="00CF4ABB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04917889">
    <w:abstractNumId w:val="8"/>
  </w:num>
  <w:num w:numId="2" w16cid:durableId="1855338710">
    <w:abstractNumId w:val="6"/>
  </w:num>
  <w:num w:numId="3" w16cid:durableId="841359889">
    <w:abstractNumId w:val="5"/>
  </w:num>
  <w:num w:numId="4" w16cid:durableId="1585917504">
    <w:abstractNumId w:val="4"/>
  </w:num>
  <w:num w:numId="5" w16cid:durableId="234053738">
    <w:abstractNumId w:val="7"/>
  </w:num>
  <w:num w:numId="6" w16cid:durableId="1518890117">
    <w:abstractNumId w:val="3"/>
  </w:num>
  <w:num w:numId="7" w16cid:durableId="1919971853">
    <w:abstractNumId w:val="2"/>
  </w:num>
  <w:num w:numId="8" w16cid:durableId="853613130">
    <w:abstractNumId w:val="1"/>
  </w:num>
  <w:num w:numId="9" w16cid:durableId="1257330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6986"/>
    <w:rsid w:val="00034616"/>
    <w:rsid w:val="0006063C"/>
    <w:rsid w:val="0015074B"/>
    <w:rsid w:val="0029639D"/>
    <w:rsid w:val="00326F90"/>
    <w:rsid w:val="00AA1D8D"/>
    <w:rsid w:val="00B47730"/>
    <w:rsid w:val="00CB0664"/>
    <w:rsid w:val="00CF4ABB"/>
    <w:rsid w:val="00E67F1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9D2BF0"/>
  <w14:defaultImageDpi w14:val="300"/>
  <w15:docId w15:val="{322CD15A-650E-4585-BD18-1A99C44C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252</Words>
  <Characters>737</Characters>
  <Application>Microsoft Office Word</Application>
  <DocSecurity>0</DocSecurity>
  <Lines>147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2026-02-04T01:26:00Z</dcterms:modified>
  <cp:category/>
</cp:coreProperties>
</file>